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681A2" w14:textId="47D3FA44" w:rsidR="00FF7102" w:rsidRDefault="00E4759E">
      <w:pPr>
        <w:pStyle w:val="Heading1"/>
      </w:pPr>
      <w:r>
        <w:t>6</w:t>
      </w:r>
      <w:r w:rsidR="00000000">
        <w:t xml:space="preserve"> Reasons Why Having </w:t>
      </w:r>
      <w:r>
        <w:t>a</w:t>
      </w:r>
      <w:r w:rsidR="00000000">
        <w:t xml:space="preserve"> Secure Website Is Important For Your Business</w:t>
      </w:r>
    </w:p>
    <w:p w14:paraId="520ABB50" w14:textId="5B4356B0" w:rsidR="00FF7102" w:rsidRDefault="00000000">
      <w:r>
        <w:t>Websites are the first impression that most people get of your business, so it’s essential that your site is error-free, mobile-</w:t>
      </w:r>
      <w:proofErr w:type="gramStart"/>
      <w:r>
        <w:t>friendly</w:t>
      </w:r>
      <w:proofErr w:type="gramEnd"/>
      <w:r>
        <w:t xml:space="preserve"> and easy to use. The more time visitors spend looking at your site, the more likely they are to return again in the future. A secure website increases your brand trust, secures your business e-commerce transactions and helps you build a loyal community around your brand. Securing your website is an important step towards protecting against cyber attacks, identity fraud and marketing scams. In this blog post we will cover </w:t>
      </w:r>
      <w:r w:rsidR="00E4759E">
        <w:t>6</w:t>
      </w:r>
      <w:r>
        <w:t xml:space="preserve"> reasons why having a secure website is important for your business.</w:t>
      </w:r>
    </w:p>
    <w:p w14:paraId="00C0DD95" w14:textId="77777777" w:rsidR="00FF7102" w:rsidRDefault="00000000">
      <w:pPr>
        <w:pStyle w:val="Heading2"/>
      </w:pPr>
      <w:r>
        <w:t>Trust Is Critical To Business Growth</w:t>
      </w:r>
    </w:p>
    <w:p w14:paraId="020157BA" w14:textId="77777777" w:rsidR="00FF7102" w:rsidRDefault="00000000">
      <w:r>
        <w:t>Your trust in a business can have a huge impact on how successful that business is. Trust is a feeling that people have towards brands, corporations and other institutions. It can be built or destroyed. Most people don’t think about trust as a marketing tool, but it is a very powerful one. Trust is crucial when acquiring new customers and building long-lasting relationships with existing ones. When people don’t have trust in a brand they are less likely to purchase products or services. When you lose trust in a business, it can be very difficult to rebuild it. If a company goes out of business or is suddenly rebranded, people don’t usually retain the same level of trust in the new business.</w:t>
      </w:r>
    </w:p>
    <w:p w14:paraId="088F2FB3" w14:textId="77777777" w:rsidR="00FF7102" w:rsidRDefault="00000000">
      <w:pPr>
        <w:pStyle w:val="Heading2"/>
      </w:pPr>
      <w:r>
        <w:t>It Helps You Build Loyal Customers</w:t>
      </w:r>
    </w:p>
    <w:p w14:paraId="78259CAF" w14:textId="77777777" w:rsidR="00FF7102" w:rsidRDefault="00000000">
      <w:r>
        <w:t xml:space="preserve">Building trust with your current customers can make them more loyal to you. In order to become loyal customers, potential customers may need to feel like your business is trustworthy. Once you have built trust with your customers, you can use it to keep your customers happier. When you offer your customers discounts, benefits, or perks, you can use their trust to encourage them to return to buy from you again. One of the best ways to keep your customers loyal is to keep them happy. When you take the time to listen to your customers, </w:t>
      </w:r>
      <w:r>
        <w:lastRenderedPageBreak/>
        <w:t>address their concerns, and make them happy, they will be more likely to return to buy from you.</w:t>
      </w:r>
    </w:p>
    <w:p w14:paraId="55F8CF0B" w14:textId="77777777" w:rsidR="00FF7102" w:rsidRDefault="00000000">
      <w:pPr>
        <w:pStyle w:val="Heading2"/>
      </w:pPr>
      <w:r>
        <w:t>It Protects Against Cyber Attacks</w:t>
      </w:r>
    </w:p>
    <w:p w14:paraId="452BC844" w14:textId="77777777" w:rsidR="00FF7102" w:rsidRDefault="00000000">
      <w:r>
        <w:t>Cyber attacks can happen at any time and may be more likely to occur when you have a new website or online presence. Owning your own website means that you have control over the security of your site. You can choose to have a secure web server, firewall, and password protected access. Having your own domain name also allows you to set up your own email addresses, giving you more control over who has access to them. A secure website keeps your data safe. It can also help prevent other people from using your website as a way to access your data, such as a blog post about cybersecurity myths and facts. A secure website can also help protect you from fraudulent activities such as credit card fraud, identity theft and website hacking.</w:t>
      </w:r>
    </w:p>
    <w:p w14:paraId="3BAEA86D" w14:textId="77777777" w:rsidR="00FF7102" w:rsidRDefault="00000000">
      <w:pPr>
        <w:pStyle w:val="Heading2"/>
      </w:pPr>
      <w:r>
        <w:t>It Allows You To Track Conversions</w:t>
      </w:r>
    </w:p>
    <w:p w14:paraId="368041A1" w14:textId="77777777" w:rsidR="00FF7102" w:rsidRDefault="00000000">
      <w:r>
        <w:t>Most digital marketers track and report their website traffic and sales numbers. However, it’s important to track the other two numbers that are just as important: conversions and leads. Conversions are people who either buy your products or services. Leads are people who have shown interest in your products, but have not made a purchase yet. You can’t track your leads directly, but you can use tracking codes that allow you to track the number of visitors to your website who have entered your shop or landing page. You can use this information to see which pages your customers are navigating to in your website. Once you know what your customers are interested in, you can create content that addresses their needs and encourages them to buy your products or services.</w:t>
      </w:r>
    </w:p>
    <w:p w14:paraId="716283C5" w14:textId="77777777" w:rsidR="00FF7102" w:rsidRDefault="00000000">
      <w:pPr>
        <w:pStyle w:val="Heading2"/>
      </w:pPr>
      <w:r>
        <w:t>It Keeps You Relevant And Up To Date</w:t>
      </w:r>
    </w:p>
    <w:p w14:paraId="6B6604F0" w14:textId="77777777" w:rsidR="00FF7102" w:rsidRDefault="00000000">
      <w:r>
        <w:t xml:space="preserve">The more you update your website, the more likely your site will stay current. When you update your website regularly, you are more likely to stay relevant in your industry and attract new customers. You can update your website with new content, including blog posts, press releases, and other updates. You can also use a website editor to </w:t>
      </w:r>
      <w:r>
        <w:lastRenderedPageBreak/>
        <w:t>update your website as you navigate your browser. New technologies, trends and website features are released every day. It’s important to keep up with these changes and update your website to reflect them. When you update your website regularly, you can provide visitors with a more professional, updated and engaging online experience.</w:t>
      </w:r>
    </w:p>
    <w:p w14:paraId="43D86C70" w14:textId="77777777" w:rsidR="00FF7102" w:rsidRDefault="00000000">
      <w:pPr>
        <w:pStyle w:val="Heading2"/>
      </w:pPr>
      <w:r>
        <w:t>It’s An Indicator Of Brand Trustworthiness</w:t>
      </w:r>
    </w:p>
    <w:p w14:paraId="60C4EB43" w14:textId="77777777" w:rsidR="00FF7102" w:rsidRDefault="00000000">
      <w:r>
        <w:t>When people visit your site, they will see your logo, brand colours, and other branding elements. People will often judge your business by the impression they get from these elements. A website should look and feel like your brand. It should also be appealing to your target audience. If your website isn’t appealing, or you aren’t happy with the way it looks, then it will likely leave a poor impression of your business.</w:t>
      </w:r>
    </w:p>
    <w:p w14:paraId="7D825CBA" w14:textId="77777777" w:rsidR="00FF7102" w:rsidRDefault="00000000">
      <w:pPr>
        <w:pStyle w:val="Heading2"/>
      </w:pPr>
      <w:r>
        <w:t>Final Thoughts</w:t>
      </w:r>
    </w:p>
    <w:p w14:paraId="5256E94F" w14:textId="77777777" w:rsidR="00E4759E" w:rsidRDefault="00000000">
      <w:r>
        <w:t xml:space="preserve">Security has never been more important for businesses. This is especially true for e-commerce websites, as these are often targeted by cybercriminals. New technologies and tactics used by hackers make it more challenging for businesses to keep their website safe. </w:t>
      </w:r>
    </w:p>
    <w:p w14:paraId="0D2C4149" w14:textId="416171C8" w:rsidR="00FF7102" w:rsidRDefault="00000000">
      <w:r>
        <w:t>Fortunately, there are many ways to improve website security. To start, ensure your website is secure, and that it’s not vulnerable to hacking. It’s also important to have a backup plan in case your site is hacked. Make sure you have a website security plan in place that includes a backup website, security software, and an emergency contact. These steps will help secure your website and protect your business.</w:t>
      </w:r>
    </w:p>
    <w:sectPr w:rsidR="00FF710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 w:name="Courier">
    <w:panose1 w:val="020005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2008315051">
    <w:abstractNumId w:val="8"/>
  </w:num>
  <w:num w:numId="2" w16cid:durableId="1924604323">
    <w:abstractNumId w:val="6"/>
  </w:num>
  <w:num w:numId="3" w16cid:durableId="103964151">
    <w:abstractNumId w:val="5"/>
  </w:num>
  <w:num w:numId="4" w16cid:durableId="696928263">
    <w:abstractNumId w:val="4"/>
  </w:num>
  <w:num w:numId="5" w16cid:durableId="1211766183">
    <w:abstractNumId w:val="7"/>
  </w:num>
  <w:num w:numId="6" w16cid:durableId="1659379290">
    <w:abstractNumId w:val="3"/>
  </w:num>
  <w:num w:numId="7" w16cid:durableId="983579949">
    <w:abstractNumId w:val="2"/>
  </w:num>
  <w:num w:numId="8" w16cid:durableId="804006294">
    <w:abstractNumId w:val="1"/>
  </w:num>
  <w:num w:numId="9" w16cid:durableId="1768193972">
    <w:abstractNumId w:val="0"/>
  </w:num>
  <w:num w:numId="10" w16cid:durableId="1174299447">
    <w:abstractNumId w:val="9"/>
  </w:num>
  <w:num w:numId="11" w16cid:durableId="18369910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AA1D8D"/>
    <w:rsid w:val="00B47730"/>
    <w:rsid w:val="00CB0664"/>
    <w:rsid w:val="00E4759E"/>
    <w:rsid w:val="00FC693F"/>
    <w:rsid w:val="00FF71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171DB6"/>
  <w14:defaultImageDpi w14:val="300"/>
  <w15:docId w15:val="{F8BE70C5-BA32-DD4A-8F48-DE63A39CC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59E"/>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E4759E"/>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E4759E"/>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uiPriority w:val="9"/>
    <w:unhideWhenUsed/>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FC693F"/>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C693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C693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rsid w:val="00FC693F"/>
  </w:style>
  <w:style w:type="character" w:customStyle="1" w:styleId="Heading1Char">
    <w:name w:val="Heading 1 Char"/>
    <w:basedOn w:val="DefaultParagraphFont"/>
    <w:link w:val="Heading1"/>
    <w:uiPriority w:val="9"/>
    <w:rsid w:val="00E4759E"/>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E4759E"/>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next w:val="Normal"/>
    <w:link w:val="TitleChar"/>
    <w:autoRedefine/>
    <w:uiPriority w:val="10"/>
    <w:qFormat/>
    <w:rsid w:val="00E4759E"/>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E4759E"/>
    <w:rPr>
      <w:rFonts w:ascii="Lato Black" w:eastAsiaTheme="majorEastAsia" w:hAnsi="Lato Black" w:cstheme="majorBidi"/>
      <w:b/>
      <w:bCs/>
      <w:spacing w:val="-10"/>
      <w:kern w:val="28"/>
      <w:sz w:val="72"/>
      <w:szCs w:val="56"/>
    </w:rPr>
  </w:style>
  <w:style w:type="paragraph" w:styleId="Subtitle">
    <w:name w:val="Subtitle"/>
    <w:basedOn w:val="Normal"/>
    <w:next w:val="Normal"/>
    <w:link w:val="SubtitleChar"/>
    <w:autoRedefine/>
    <w:uiPriority w:val="11"/>
    <w:qFormat/>
    <w:rsid w:val="00E4759E"/>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E4759E"/>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E4759E"/>
    <w:pPr>
      <w:numPr>
        <w:numId w:val="11"/>
      </w:numPr>
      <w:contextualSpacing/>
    </w:pPr>
    <w:rPr>
      <w:rFonts w:eastAsiaTheme="minorHAnsi" w:cs="Tahoma"/>
      <w:color w:val="000000" w:themeColor="text1"/>
    </w:r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FC693F"/>
    <w:pPr>
      <w:spacing w:after="200" w:line="240" w:lineRule="auto"/>
    </w:pPr>
    <w:rPr>
      <w:i/>
      <w:iCs/>
      <w:color w:val="1F497D" w:themeColor="text2"/>
      <w:sz w:val="18"/>
      <w:szCs w:val="18"/>
    </w:rPr>
  </w:style>
  <w:style w:type="character" w:styleId="Strong">
    <w:name w:val="Strong"/>
    <w:basedOn w:val="DefaultParagraphFont"/>
    <w:uiPriority w:val="22"/>
    <w:rsid w:val="00FC693F"/>
    <w:rPr>
      <w:b/>
      <w:bCs/>
    </w:rPr>
  </w:style>
  <w:style w:type="character" w:styleId="Emphasis">
    <w:name w:val="Emphasis"/>
    <w:basedOn w:val="DefaultParagraphFont"/>
    <w:uiPriority w:val="20"/>
    <w:rsid w:val="00FC693F"/>
    <w:rPr>
      <w:i/>
      <w:iCs/>
    </w:rPr>
  </w:style>
  <w:style w:type="paragraph" w:styleId="IntenseQuote">
    <w:name w:val="Intense Quote"/>
    <w:basedOn w:val="Normal"/>
    <w:next w:val="Normal"/>
    <w:link w:val="IntenseQuoteChar"/>
    <w:uiPriority w:val="30"/>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rsid w:val="00FC693F"/>
    <w:rPr>
      <w:i/>
      <w:iCs/>
      <w:color w:val="808080" w:themeColor="text1" w:themeTint="7F"/>
    </w:rPr>
  </w:style>
  <w:style w:type="character" w:styleId="IntenseEmphasis">
    <w:name w:val="Intense Emphasis"/>
    <w:basedOn w:val="DefaultParagraphFont"/>
    <w:uiPriority w:val="21"/>
    <w:rsid w:val="00FC693F"/>
    <w:rPr>
      <w:b/>
      <w:bCs/>
      <w:i/>
      <w:iCs/>
      <w:color w:val="4F81BD" w:themeColor="accent1"/>
    </w:rPr>
  </w:style>
  <w:style w:type="character" w:styleId="SubtleReference">
    <w:name w:val="Subtle Reference"/>
    <w:basedOn w:val="DefaultParagraphFont"/>
    <w:uiPriority w:val="31"/>
    <w:rsid w:val="00FC693F"/>
    <w:rPr>
      <w:smallCaps/>
      <w:color w:val="C0504D" w:themeColor="accent2"/>
      <w:u w:val="single"/>
    </w:rPr>
  </w:style>
  <w:style w:type="character" w:styleId="IntenseReference">
    <w:name w:val="Intense Reference"/>
    <w:basedOn w:val="DefaultParagraphFont"/>
    <w:uiPriority w:val="32"/>
    <w:rsid w:val="00FC693F"/>
    <w:rPr>
      <w:b/>
      <w:bCs/>
      <w:smallCaps/>
      <w:color w:val="C0504D" w:themeColor="accent2"/>
      <w:spacing w:val="5"/>
      <w:u w:val="single"/>
    </w:rPr>
  </w:style>
  <w:style w:type="character" w:styleId="BookTitle">
    <w:name w:val="Book Title"/>
    <w:basedOn w:val="DefaultParagraphFont"/>
    <w:uiPriority w:val="33"/>
    <w:rsid w:val="00FC693F"/>
    <w:rPr>
      <w:b/>
      <w:bCs/>
      <w:smallCaps/>
      <w:spacing w:val="5"/>
    </w:rPr>
  </w:style>
  <w:style w:type="paragraph" w:styleId="TOCHeading">
    <w:name w:val="TOC Heading"/>
    <w:basedOn w:val="Heading1"/>
    <w:next w:val="Normal"/>
    <w:uiPriority w:val="39"/>
    <w:semiHidden/>
    <w:unhideWhenUsed/>
    <w:qFormat/>
    <w:rsid w:val="00FC693F"/>
    <w:pPr>
      <w:spacing w:before="240" w:after="0"/>
      <w:outlineLvl w:val="9"/>
    </w:pPr>
    <w:rPr>
      <w:rFonts w:asciiTheme="majorHAnsi" w:hAnsiTheme="majorHAnsi"/>
      <w:b w:val="0"/>
      <w:color w:val="365F91" w:themeColor="accent1" w:themeShade="BF"/>
      <w:sz w:val="32"/>
    </w:r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autoRedefine/>
    <w:uiPriority w:val="39"/>
    <w:semiHidden/>
    <w:unhideWhenUsed/>
    <w:qFormat/>
    <w:rsid w:val="00E4759E"/>
    <w:pPr>
      <w:tabs>
        <w:tab w:val="right" w:leader="dot" w:pos="9350"/>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1667842731.204983</dc:title>
  <dc:subject/>
  <dc:creator>python-docx</dc:creator>
  <cp:keywords/>
  <dc:description>generated by python-docx</dc:description>
  <cp:lastModifiedBy>Drew Laughlin</cp:lastModifiedBy>
  <cp:revision>2</cp:revision>
  <dcterms:created xsi:type="dcterms:W3CDTF">2013-12-23T23:15:00Z</dcterms:created>
  <dcterms:modified xsi:type="dcterms:W3CDTF">2022-11-07T17:51:00Z</dcterms:modified>
  <cp:category/>
</cp:coreProperties>
</file>